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6F627A">
        <w:rPr>
          <w:sz w:val="24"/>
          <w:szCs w:val="24"/>
        </w:rPr>
        <w:t xml:space="preserve">  </w:t>
      </w:r>
      <w:r w:rsidR="0051287D">
        <w:rPr>
          <w:sz w:val="24"/>
          <w:szCs w:val="24"/>
        </w:rPr>
        <w:t xml:space="preserve">  </w:t>
      </w:r>
      <w:r w:rsidRPr="001848C2">
        <w:rPr>
          <w:sz w:val="24"/>
          <w:szCs w:val="24"/>
        </w:rPr>
        <w:t xml:space="preserve">» </w:t>
      </w:r>
      <w:r w:rsidR="000B7D26">
        <w:rPr>
          <w:sz w:val="24"/>
          <w:szCs w:val="24"/>
        </w:rPr>
        <w:t>мая</w:t>
      </w:r>
      <w:r w:rsidR="006F627A">
        <w:rPr>
          <w:sz w:val="24"/>
          <w:szCs w:val="24"/>
        </w:rPr>
        <w:t xml:space="preserve"> 2026</w:t>
      </w:r>
      <w:r w:rsidRPr="001848C2">
        <w:rPr>
          <w:sz w:val="24"/>
          <w:szCs w:val="24"/>
        </w:rPr>
        <w:t xml:space="preserve"> 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 </w:t>
      </w:r>
      <w:r w:rsidR="001025A4" w:rsidRPr="001848C2">
        <w:rPr>
          <w:sz w:val="24"/>
          <w:szCs w:val="24"/>
        </w:rPr>
        <w:t>____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64134B" w:rsidRPr="0064134B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«Об утверждении </w:t>
      </w:r>
      <w:proofErr w:type="gramStart"/>
      <w:r w:rsidRPr="0064134B">
        <w:rPr>
          <w:b/>
          <w:sz w:val="24"/>
          <w:szCs w:val="24"/>
        </w:rPr>
        <w:t>ликвидационного</w:t>
      </w:r>
      <w:proofErr w:type="gramEnd"/>
    </w:p>
    <w:p w:rsidR="0064134B" w:rsidRPr="0064134B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баланса </w:t>
      </w:r>
      <w:r w:rsidR="006F627A">
        <w:rPr>
          <w:b/>
          <w:sz w:val="24"/>
          <w:szCs w:val="24"/>
        </w:rPr>
        <w:t>Администрации</w:t>
      </w:r>
      <w:r w:rsidRPr="0064134B">
        <w:rPr>
          <w:b/>
          <w:sz w:val="24"/>
          <w:szCs w:val="24"/>
        </w:rPr>
        <w:t xml:space="preserve"> Радищевского городского поселения </w:t>
      </w:r>
    </w:p>
    <w:p w:rsidR="001025A4" w:rsidRDefault="0064134B" w:rsidP="0064134B">
      <w:pPr>
        <w:pStyle w:val="40"/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64134B">
        <w:rPr>
          <w:sz w:val="24"/>
          <w:szCs w:val="24"/>
        </w:rPr>
        <w:t>Нижнеилимского района»</w:t>
      </w:r>
    </w:p>
    <w:p w:rsidR="0064134B" w:rsidRPr="0064134B" w:rsidRDefault="0064134B" w:rsidP="0064134B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shd w:val="clear" w:color="auto" w:fill="F8F8F8"/>
        </w:rPr>
      </w:pPr>
    </w:p>
    <w:p w:rsidR="001025A4" w:rsidRPr="0089260C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proofErr w:type="gramStart"/>
      <w:r w:rsidRPr="001848C2">
        <w:rPr>
          <w:b w:val="0"/>
          <w:sz w:val="24"/>
          <w:szCs w:val="24"/>
        </w:rPr>
        <w:t>В соответствии со статьями 61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–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</w:t>
      </w:r>
      <w:proofErr w:type="gramEnd"/>
      <w:r w:rsidR="00501080" w:rsidRPr="001848C2">
        <w:rPr>
          <w:b w:val="0"/>
          <w:sz w:val="24"/>
          <w:szCs w:val="24"/>
        </w:rPr>
        <w:t xml:space="preserve"> </w:t>
      </w:r>
      <w:proofErr w:type="gramStart"/>
      <w:r w:rsidR="00501080" w:rsidRPr="001848C2">
        <w:rPr>
          <w:b w:val="0"/>
          <w:sz w:val="24"/>
          <w:szCs w:val="24"/>
        </w:rPr>
        <w:t>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</w:t>
      </w:r>
      <w:r w:rsidR="00501080" w:rsidRPr="0089260C">
        <w:rPr>
          <w:b w:val="0"/>
          <w:sz w:val="24"/>
          <w:szCs w:val="24"/>
        </w:rPr>
        <w:t xml:space="preserve">Иркутской области, утвержденное решением Думы Нижнеилимского муниципального округа от 25 сентября 2025 года № 12, </w:t>
      </w:r>
      <w:r w:rsidR="00F53E54" w:rsidRPr="0089260C">
        <w:rPr>
          <w:b w:val="0"/>
          <w:sz w:val="24"/>
          <w:szCs w:val="24"/>
        </w:rPr>
        <w:t>во исполнение п</w:t>
      </w:r>
      <w:r w:rsidR="00810B91" w:rsidRPr="0089260C">
        <w:rPr>
          <w:b w:val="0"/>
          <w:sz w:val="24"/>
          <w:szCs w:val="24"/>
        </w:rPr>
        <w:t>ункта</w:t>
      </w:r>
      <w:r w:rsidR="00F53E54" w:rsidRPr="0089260C">
        <w:rPr>
          <w:b w:val="0"/>
          <w:sz w:val="24"/>
          <w:szCs w:val="24"/>
        </w:rPr>
        <w:t xml:space="preserve"> 10 </w:t>
      </w:r>
      <w:r w:rsidR="00810B91" w:rsidRPr="0089260C">
        <w:rPr>
          <w:b w:val="0"/>
          <w:sz w:val="24"/>
          <w:szCs w:val="24"/>
        </w:rPr>
        <w:t>П</w:t>
      </w:r>
      <w:r w:rsidR="00F53E54" w:rsidRPr="0089260C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89260C">
        <w:rPr>
          <w:b w:val="0"/>
          <w:sz w:val="24"/>
          <w:szCs w:val="24"/>
        </w:rPr>
        <w:t xml:space="preserve">Думы </w:t>
      </w:r>
      <w:r w:rsidR="0089260C" w:rsidRPr="0089260C">
        <w:rPr>
          <w:b w:val="0"/>
          <w:sz w:val="24"/>
          <w:szCs w:val="24"/>
        </w:rPr>
        <w:t xml:space="preserve">Радищевского </w:t>
      </w:r>
      <w:r w:rsidR="006932D3" w:rsidRPr="0089260C">
        <w:rPr>
          <w:b w:val="0"/>
          <w:sz w:val="24"/>
          <w:szCs w:val="24"/>
        </w:rPr>
        <w:t>городского поселения</w:t>
      </w:r>
      <w:r w:rsidR="0089260C" w:rsidRPr="0089260C">
        <w:rPr>
          <w:b w:val="0"/>
          <w:sz w:val="24"/>
          <w:szCs w:val="24"/>
        </w:rPr>
        <w:t xml:space="preserve"> Нижнеилимского района</w:t>
      </w:r>
      <w:r w:rsidR="00F53E54" w:rsidRPr="0089260C">
        <w:rPr>
          <w:b w:val="0"/>
          <w:sz w:val="24"/>
          <w:szCs w:val="24"/>
        </w:rPr>
        <w:t xml:space="preserve">, </w:t>
      </w:r>
      <w:r w:rsidR="0089260C" w:rsidRPr="0089260C">
        <w:rPr>
          <w:b w:val="0"/>
          <w:sz w:val="24"/>
          <w:szCs w:val="24"/>
        </w:rPr>
        <w:t xml:space="preserve">утвержденного </w:t>
      </w:r>
      <w:r w:rsidR="0089260C">
        <w:rPr>
          <w:b w:val="0"/>
          <w:sz w:val="24"/>
          <w:szCs w:val="24"/>
        </w:rPr>
        <w:t>Решением</w:t>
      </w:r>
      <w:r w:rsidR="0089260C" w:rsidRPr="0089260C">
        <w:rPr>
          <w:b w:val="0"/>
          <w:sz w:val="24"/>
          <w:szCs w:val="24"/>
        </w:rPr>
        <w:t xml:space="preserve"> Думы Радищевского городского поселения Нижнеилимского района от 18.09.2025г. № 14</w:t>
      </w:r>
      <w:r w:rsidR="006F627A">
        <w:rPr>
          <w:b w:val="0"/>
          <w:sz w:val="24"/>
          <w:szCs w:val="24"/>
        </w:rPr>
        <w:t>6</w:t>
      </w:r>
      <w:proofErr w:type="gramEnd"/>
      <w:r w:rsidR="0089260C" w:rsidRPr="0089260C">
        <w:rPr>
          <w:b w:val="0"/>
          <w:sz w:val="24"/>
          <w:szCs w:val="24"/>
        </w:rPr>
        <w:t xml:space="preserve"> «</w:t>
      </w:r>
      <w:r w:rsidR="0089260C" w:rsidRPr="0089260C">
        <w:rPr>
          <w:b w:val="0"/>
          <w:bCs w:val="0"/>
          <w:sz w:val="24"/>
          <w:szCs w:val="24"/>
        </w:rPr>
        <w:t xml:space="preserve">О ликвидации </w:t>
      </w:r>
      <w:r w:rsidR="006F627A">
        <w:rPr>
          <w:b w:val="0"/>
          <w:bCs w:val="0"/>
          <w:sz w:val="24"/>
          <w:szCs w:val="24"/>
        </w:rPr>
        <w:t>Администрации</w:t>
      </w:r>
      <w:r w:rsidR="0089260C" w:rsidRPr="0089260C">
        <w:rPr>
          <w:b w:val="0"/>
          <w:bCs w:val="0"/>
          <w:sz w:val="24"/>
          <w:szCs w:val="24"/>
        </w:rPr>
        <w:t xml:space="preserve"> Радищевского городского поселения Нижнеилимского района»</w:t>
      </w:r>
      <w:r w:rsidRPr="0089260C">
        <w:rPr>
          <w:b w:val="0"/>
          <w:sz w:val="24"/>
          <w:szCs w:val="24"/>
        </w:rPr>
        <w:t>,</w:t>
      </w:r>
      <w:r w:rsidR="003C21EA" w:rsidRPr="0089260C">
        <w:rPr>
          <w:b w:val="0"/>
          <w:sz w:val="24"/>
          <w:szCs w:val="24"/>
        </w:rPr>
        <w:t xml:space="preserve"> </w:t>
      </w:r>
      <w:r w:rsidRPr="0089260C">
        <w:rPr>
          <w:b w:val="0"/>
          <w:sz w:val="24"/>
          <w:szCs w:val="24"/>
        </w:rPr>
        <w:t>Дума Нижнеилимского муниципального округа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89260C" w:rsidRDefault="001025A4" w:rsidP="00810B91">
      <w:pPr>
        <w:pStyle w:val="40"/>
        <w:shd w:val="clear" w:color="auto" w:fill="auto"/>
        <w:spacing w:before="0" w:line="240" w:lineRule="auto"/>
        <w:ind w:right="380"/>
        <w:rPr>
          <w:b w:val="0"/>
          <w:sz w:val="24"/>
          <w:szCs w:val="24"/>
        </w:rPr>
      </w:pPr>
      <w:r w:rsidRPr="0089260C">
        <w:rPr>
          <w:b w:val="0"/>
          <w:sz w:val="24"/>
          <w:szCs w:val="24"/>
        </w:rPr>
        <w:t>РЕШИЛА: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t xml:space="preserve">1. </w:t>
      </w:r>
      <w:r w:rsidR="0064134B" w:rsidRPr="0092721C">
        <w:t xml:space="preserve">Утвердить  ликвидационный баланс </w:t>
      </w:r>
      <w:r w:rsidR="006F627A">
        <w:t>Администрации</w:t>
      </w:r>
      <w:r w:rsidR="0064134B" w:rsidRPr="0092721C">
        <w:t xml:space="preserve"> Радищевского городского </w:t>
      </w:r>
      <w:r w:rsidR="0064134B">
        <w:t xml:space="preserve">поселения Нижнеилимского района </w:t>
      </w:r>
      <w:r w:rsidR="001025A4" w:rsidRPr="001848C2">
        <w:t>(</w:t>
      </w:r>
      <w:r w:rsidR="001025A4" w:rsidRPr="0064134B">
        <w:t xml:space="preserve">ОГРН </w:t>
      </w:r>
      <w:r w:rsidR="006F627A">
        <w:t>1063847000029</w:t>
      </w:r>
      <w:r w:rsidR="001025A4" w:rsidRPr="001848C2">
        <w:t xml:space="preserve">) по состоянию на </w:t>
      </w:r>
      <w:r w:rsidR="006F627A">
        <w:t xml:space="preserve">01 </w:t>
      </w:r>
      <w:r w:rsidR="000B7D26">
        <w:t>мая</w:t>
      </w:r>
      <w:r w:rsidR="001025A4" w:rsidRPr="001848C2">
        <w:t xml:space="preserve"> 202</w:t>
      </w:r>
      <w:r w:rsidR="006F627A">
        <w:t>6</w:t>
      </w:r>
      <w:r w:rsidR="001025A4" w:rsidRPr="001848C2">
        <w:t xml:space="preserve"> года</w:t>
      </w:r>
      <w:r w:rsidR="0064134B">
        <w:t>,</w:t>
      </w:r>
      <w:r w:rsidR="001025A4" w:rsidRPr="001848C2">
        <w:t xml:space="preserve"> согласно </w:t>
      </w:r>
      <w:r w:rsidR="001848C2">
        <w:t>п</w:t>
      </w:r>
      <w:r w:rsidR="001025A4" w:rsidRPr="001848C2">
        <w:t>риложению к настоящему</w:t>
      </w:r>
      <w:r w:rsidR="00810B91" w:rsidRPr="001848C2">
        <w:t xml:space="preserve"> </w:t>
      </w:r>
      <w:r w:rsidR="001025A4" w:rsidRPr="001848C2">
        <w:t>решению.</w:t>
      </w:r>
    </w:p>
    <w:p w:rsidR="004135B9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rPr>
          <w:color w:val="000000"/>
          <w:lang w:bidi="ru-RU"/>
        </w:rPr>
        <w:t xml:space="preserve">2. </w:t>
      </w:r>
      <w:r w:rsidR="004135B9" w:rsidRPr="001848C2">
        <w:rPr>
          <w:color w:val="000000"/>
          <w:lang w:bidi="ru-RU"/>
        </w:rPr>
        <w:t xml:space="preserve">Председателю ликвидационной комиссии </w:t>
      </w:r>
      <w:r w:rsidR="004135B9" w:rsidRPr="0089260C">
        <w:rPr>
          <w:color w:val="000000"/>
          <w:lang w:bidi="ru-RU"/>
        </w:rPr>
        <w:t>(</w:t>
      </w:r>
      <w:r w:rsidR="0064134B" w:rsidRPr="0089260C">
        <w:rPr>
          <w:color w:val="000000"/>
          <w:lang w:bidi="ru-RU"/>
        </w:rPr>
        <w:t>Козловой А.И.</w:t>
      </w:r>
      <w:r w:rsidR="004135B9" w:rsidRPr="0089260C">
        <w:rPr>
          <w:color w:val="000000"/>
          <w:lang w:bidi="ru-RU"/>
        </w:rPr>
        <w:t>) обеспечить</w:t>
      </w:r>
      <w:r w:rsidR="004135B9" w:rsidRPr="001848C2">
        <w:rPr>
          <w:color w:val="000000"/>
          <w:lang w:bidi="ru-RU"/>
        </w:rPr>
        <w:t xml:space="preserve"> направление в регистрирующий орган (ФНС России) уведомления о составлении ликвидационного баланса </w:t>
      </w:r>
      <w:r w:rsidR="006F627A">
        <w:t>Администрации</w:t>
      </w:r>
      <w:r w:rsidR="0064134B" w:rsidRPr="0092721C">
        <w:t xml:space="preserve"> Радищевского городского </w:t>
      </w:r>
      <w:r w:rsidR="0064134B">
        <w:t xml:space="preserve">поселения Нижнеилимского района, </w:t>
      </w:r>
      <w:r w:rsidR="004135B9" w:rsidRPr="001848C2">
        <w:rPr>
          <w:color w:val="000000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color w:val="000000"/>
          <w:lang w:bidi="ru-RU"/>
        </w:rPr>
        <w:t xml:space="preserve">от 8 </w:t>
      </w:r>
      <w:r w:rsidR="00810B91" w:rsidRPr="001848C2"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color w:val="000000"/>
          <w:lang w:bidi="ru-RU"/>
        </w:rPr>
        <w:t xml:space="preserve">и </w:t>
      </w:r>
      <w:r w:rsidR="00810B91" w:rsidRPr="001848C2">
        <w:rPr>
          <w:color w:val="000000"/>
          <w:lang w:bidi="ru-RU"/>
        </w:rPr>
        <w:t>Приказами</w:t>
      </w:r>
      <w:r w:rsidR="004135B9" w:rsidRPr="001848C2">
        <w:rPr>
          <w:color w:val="000000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bookmarkStart w:id="0" w:name="bookmark2"/>
      <w:r w:rsidRPr="001848C2">
        <w:rPr>
          <w:b w:val="0"/>
          <w:color w:val="000000"/>
          <w:sz w:val="24"/>
          <w:szCs w:val="24"/>
          <w:lang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6F627A">
        <w:rPr>
          <w:b w:val="0"/>
          <w:color w:val="000000"/>
          <w:sz w:val="24"/>
          <w:szCs w:val="24"/>
          <w:lang w:bidi="ru-RU"/>
        </w:rPr>
        <w:t xml:space="preserve">   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AB2396">
        <w:rPr>
          <w:b w:val="0"/>
          <w:color w:val="000000"/>
          <w:sz w:val="24"/>
          <w:szCs w:val="24"/>
          <w:lang w:bidi="ru-RU"/>
        </w:rPr>
        <w:t>мая</w:t>
      </w:r>
      <w:r w:rsidR="006F627A">
        <w:rPr>
          <w:b w:val="0"/>
          <w:color w:val="000000"/>
          <w:sz w:val="24"/>
          <w:szCs w:val="24"/>
          <w:lang w:bidi="ru-RU"/>
        </w:rPr>
        <w:t xml:space="preserve"> 2026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F53E54" w:rsidRPr="001848C2">
        <w:rPr>
          <w:b w:val="0"/>
          <w:color w:val="000000"/>
          <w:sz w:val="24"/>
          <w:szCs w:val="24"/>
          <w:lang w:bidi="ru-RU"/>
        </w:rPr>
        <w:t>___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bookmarkStart w:id="1" w:name="_GoBack"/>
      <w:bookmarkEnd w:id="0"/>
      <w:bookmarkEnd w:id="1"/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1848C2" w:rsidRDefault="00FF7F4F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Л</w:t>
      </w:r>
      <w:r w:rsidR="00F53E54" w:rsidRPr="001848C2">
        <w:rPr>
          <w:color w:val="000000"/>
          <w:sz w:val="28"/>
          <w:szCs w:val="28"/>
          <w:lang w:bidi="ru-RU"/>
        </w:rPr>
        <w:t>иквидационный баланс</w:t>
      </w:r>
      <w:r w:rsidR="00810B91" w:rsidRPr="001848C2">
        <w:rPr>
          <w:color w:val="000000"/>
          <w:sz w:val="28"/>
          <w:szCs w:val="28"/>
          <w:lang w:bidi="ru-RU"/>
        </w:rPr>
        <w:br/>
      </w:r>
      <w:r w:rsidR="006F627A">
        <w:rPr>
          <w:color w:val="000000"/>
          <w:sz w:val="28"/>
          <w:szCs w:val="28"/>
          <w:lang w:bidi="ru-RU"/>
        </w:rPr>
        <w:t>Администрации</w:t>
      </w:r>
      <w:r w:rsidR="006932D3" w:rsidRPr="001848C2">
        <w:rPr>
          <w:color w:val="000000"/>
          <w:sz w:val="28"/>
          <w:szCs w:val="28"/>
          <w:lang w:bidi="ru-RU"/>
        </w:rPr>
        <w:t xml:space="preserve"> </w:t>
      </w:r>
      <w:r w:rsidR="0064134B">
        <w:rPr>
          <w:color w:val="000000"/>
          <w:sz w:val="28"/>
          <w:szCs w:val="28"/>
          <w:lang w:bidi="ru-RU"/>
        </w:rPr>
        <w:t xml:space="preserve">Радищевского городского поселения Нижнеилимского района </w:t>
      </w:r>
      <w:r w:rsidR="00810B91" w:rsidRPr="001848C2">
        <w:rPr>
          <w:color w:val="000000"/>
          <w:sz w:val="28"/>
          <w:szCs w:val="28"/>
          <w:lang w:bidi="ru-RU"/>
        </w:rPr>
        <w:br/>
      </w:r>
      <w:r w:rsidR="00F53E54" w:rsidRPr="0064134B">
        <w:rPr>
          <w:color w:val="000000"/>
          <w:sz w:val="28"/>
          <w:szCs w:val="28"/>
          <w:lang w:bidi="ru-RU"/>
        </w:rPr>
        <w:t xml:space="preserve">(ОГРН </w:t>
      </w:r>
      <w:r w:rsidR="006F627A">
        <w:rPr>
          <w:sz w:val="28"/>
          <w:szCs w:val="28"/>
        </w:rPr>
        <w:t>1063847000029</w:t>
      </w:r>
      <w:r w:rsidR="00F53E54" w:rsidRPr="0064134B">
        <w:rPr>
          <w:color w:val="000000"/>
          <w:sz w:val="28"/>
          <w:szCs w:val="28"/>
          <w:lang w:bidi="ru-RU"/>
        </w:rPr>
        <w:t xml:space="preserve">, ИНН/КПП </w:t>
      </w:r>
      <w:r w:rsidR="0064134B" w:rsidRPr="0064134B">
        <w:rPr>
          <w:color w:val="000000"/>
          <w:sz w:val="28"/>
          <w:szCs w:val="28"/>
          <w:lang w:bidi="ru-RU"/>
        </w:rPr>
        <w:t>383401</w:t>
      </w:r>
      <w:r w:rsidR="006F627A">
        <w:rPr>
          <w:color w:val="000000"/>
          <w:sz w:val="28"/>
          <w:szCs w:val="28"/>
          <w:lang w:bidi="ru-RU"/>
        </w:rPr>
        <w:t>1076</w:t>
      </w:r>
      <w:r w:rsidR="0064134B" w:rsidRPr="0064134B">
        <w:rPr>
          <w:color w:val="000000"/>
          <w:sz w:val="28"/>
          <w:szCs w:val="28"/>
          <w:lang w:bidi="ru-RU"/>
        </w:rPr>
        <w:t>/383401001</w:t>
      </w:r>
      <w:r w:rsidR="00F53E54" w:rsidRPr="0064134B">
        <w:rPr>
          <w:color w:val="000000"/>
          <w:sz w:val="28"/>
          <w:szCs w:val="28"/>
          <w:lang w:bidi="ru-RU"/>
        </w:rPr>
        <w:t>)</w:t>
      </w:r>
      <w:r w:rsidR="00B83B37" w:rsidRPr="001848C2">
        <w:rPr>
          <w:color w:val="000000"/>
          <w:sz w:val="28"/>
          <w:szCs w:val="28"/>
          <w:lang w:bidi="ru-RU"/>
        </w:rPr>
        <w:br/>
      </w:r>
      <w:r w:rsidR="00F53E54" w:rsidRPr="001848C2">
        <w:rPr>
          <w:color w:val="000000"/>
          <w:sz w:val="28"/>
          <w:szCs w:val="28"/>
          <w:lang w:bidi="ru-RU"/>
        </w:rPr>
        <w:t xml:space="preserve">по состоянию </w:t>
      </w:r>
      <w:r w:rsidR="0064134B">
        <w:rPr>
          <w:color w:val="000000"/>
          <w:sz w:val="28"/>
          <w:szCs w:val="28"/>
          <w:lang w:bidi="ru-RU"/>
        </w:rPr>
        <w:t xml:space="preserve"> </w:t>
      </w:r>
      <w:r w:rsidR="00F53E54" w:rsidRPr="001848C2">
        <w:rPr>
          <w:color w:val="000000"/>
          <w:sz w:val="28"/>
          <w:szCs w:val="28"/>
          <w:lang w:bidi="ru-RU"/>
        </w:rPr>
        <w:t xml:space="preserve">на </w:t>
      </w:r>
      <w:r w:rsidR="006F627A">
        <w:rPr>
          <w:color w:val="000000"/>
          <w:sz w:val="28"/>
          <w:szCs w:val="28"/>
          <w:lang w:bidi="ru-RU"/>
        </w:rPr>
        <w:t xml:space="preserve">01 </w:t>
      </w:r>
      <w:r>
        <w:rPr>
          <w:color w:val="000000"/>
          <w:sz w:val="28"/>
          <w:szCs w:val="28"/>
          <w:lang w:bidi="ru-RU"/>
        </w:rPr>
        <w:t>мая</w:t>
      </w:r>
      <w:r w:rsidR="006F627A">
        <w:rPr>
          <w:color w:val="000000"/>
          <w:sz w:val="28"/>
          <w:szCs w:val="28"/>
          <w:lang w:bidi="ru-RU"/>
        </w:rPr>
        <w:t xml:space="preserve"> 2026</w:t>
      </w:r>
    </w:p>
    <w:sectPr w:rsidR="00F94000" w:rsidRPr="001848C2" w:rsidSect="001848C2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B7D26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A7FE3"/>
    <w:rsid w:val="004B5B70"/>
    <w:rsid w:val="004C15A2"/>
    <w:rsid w:val="004D05CA"/>
    <w:rsid w:val="004D3940"/>
    <w:rsid w:val="004F1AEE"/>
    <w:rsid w:val="00501080"/>
    <w:rsid w:val="0051287D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34B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6F627A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260C"/>
    <w:rsid w:val="00895CE4"/>
    <w:rsid w:val="008A38A3"/>
    <w:rsid w:val="008A3B49"/>
    <w:rsid w:val="008A3D36"/>
    <w:rsid w:val="008B0E92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2396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2E29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9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9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B8AC7-E0AA-4A34-97F4-83F528CD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Российская Федерация</vt:lpstr>
      <vt:lpstr>    </vt:lpstr>
      <vt:lpstr>    </vt:lpstr>
      <vt:lpstr>    УТВЕРЖДЕН Решением Думы </vt:lpstr>
      <vt:lpstr>    Нижнеилимского </vt:lpstr>
      <vt:lpstr>    муниципального округа</vt:lpstr>
      <vt:lpstr>    от «   » мая 2026 года № ___</vt:lpstr>
      <vt:lpstr>    </vt:lpstr>
      <vt:lpstr>    </vt:lpstr>
    </vt:vector>
  </TitlesOfParts>
  <Company>Grizli777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home</cp:lastModifiedBy>
  <cp:revision>4</cp:revision>
  <cp:lastPrinted>2026-05-15T13:17:00Z</cp:lastPrinted>
  <dcterms:created xsi:type="dcterms:W3CDTF">2026-05-15T13:16:00Z</dcterms:created>
  <dcterms:modified xsi:type="dcterms:W3CDTF">2026-05-15T13:18:00Z</dcterms:modified>
</cp:coreProperties>
</file>